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jc w:val="center"/>
      </w:pPr>
      <w:r>
        <w:rPr>
          <w:rFonts w:ascii="Calibri" w:hAnsi="Calibri" w:eastAsia="Calibri"/>
          <w:b/>
          <w:i w:val="0"/>
          <w:color w:val="1F3864"/>
          <w:sz w:val="34"/>
        </w:rPr>
        <w:t>MATTY WHALLEY</w:t>
      </w:r>
    </w:p>
    <w:p>
      <w:pPr>
        <w:spacing w:after="40"/>
        <w:jc w:val="center"/>
      </w:pPr>
      <w:r>
        <w:rPr>
          <w:rFonts w:ascii="Calibri" w:hAnsi="Calibri" w:eastAsia="Calibri"/>
          <w:b/>
          <w:i w:val="0"/>
          <w:color w:val="555555"/>
          <w:sz w:val="23"/>
        </w:rPr>
        <w:t>Salesforce Tech Lead, Platform Ownership &amp; Large-Scale Migration</w:t>
      </w:r>
    </w:p>
    <w:p>
      <w:pPr>
        <w:spacing w:after="200"/>
        <w:jc w:val="center"/>
      </w:pPr>
      <w:r>
        <w:rPr>
          <w:rFonts w:ascii="Calibri" w:hAnsi="Calibri" w:eastAsia="Calibri"/>
          <w:b w:val="0"/>
          <w:i w:val="0"/>
          <w:color w:val="555555"/>
          <w:sz w:val="19"/>
        </w:rPr>
        <w:t>thematty@gmail.com | 416-826-9072 | Toronto, Ontario, Canada</w:t>
      </w:r>
    </w:p>
    <w:p>
      <w:pPr>
        <w:spacing w:after="300"/>
      </w:pPr>
      <w:r>
        <w:rPr>
          <w:rFonts w:ascii="Calibri" w:hAnsi="Calibri" w:eastAsia="Calibri"/>
          <w:b w:val="0"/>
          <w:i w:val="0"/>
          <w:sz w:val="21"/>
        </w:rPr>
        <w:t>August 9, 2026</w:t>
      </w:r>
    </w:p>
    <w:p>
      <w:pPr>
        <w:spacing w:after="200"/>
      </w:pPr>
      <w:r>
        <w:rPr>
          <w:rFonts w:ascii="Calibri" w:hAnsi="Calibri" w:eastAsia="Calibri"/>
          <w:b w:val="0"/>
          <w:i w:val="0"/>
          <w:sz w:val="21"/>
        </w:rPr>
        <w:t>Dear Hiring Manager,</w:t>
      </w:r>
    </w:p>
    <w:p>
      <w:pPr>
        <w:spacing w:after="200"/>
      </w:pPr>
      <w:r>
        <w:rPr>
          <w:rFonts w:ascii="Calibri" w:hAnsi="Calibri" w:eastAsia="Calibri"/>
          <w:b w:val="0"/>
          <w:i w:val="0"/>
          <w:sz w:val="21"/>
        </w:rPr>
        <w:t>I have spent twenty years in technical delivery, the last several years moving from hands-on developer into the person my teams and my company rely on to own outcomes. I was promoted from Senior Developer to Team Lead, managing a team of 8, to Tech Lead in under two years, and I have kept earning more scope at every step.</w:t>
      </w:r>
    </w:p>
    <w:p>
      <w:pPr>
        <w:spacing w:after="200"/>
      </w:pPr>
      <w:r>
        <w:rPr>
          <w:rFonts w:ascii="Calibri" w:hAnsi="Calibri" w:eastAsia="Calibri"/>
          <w:b w:val="0"/>
          <w:i w:val="0"/>
          <w:sz w:val="21"/>
        </w:rPr>
        <w:t>I lead the way I believe works best: hands-on. I still personally execute the hardest technical work, including a production migration of more than 30 million records with zero disruption to the business and a scratch org framework I built that now supports 150 environments a day, while also mentoring developers, estimating feasibility, interviewing candidates, and negotiating vendor terms.</w:t>
      </w:r>
    </w:p>
    <w:p>
      <w:pPr>
        <w:spacing w:after="200"/>
      </w:pPr>
      <w:r>
        <w:rPr>
          <w:rFonts w:ascii="Calibri" w:hAnsi="Calibri" w:eastAsia="Calibri"/>
          <w:b w:val="0"/>
          <w:i w:val="0"/>
          <w:sz w:val="21"/>
        </w:rPr>
        <w:t>Fifteen years of that pattern at Tier1 Financial Solutions, including client-facing delivery across the US, UK, and Australia, taught me how to bring real discipline to complex programs. My current role at Zensurance, leading a team while serving as the company's sole Salesforce technical authority, is the same pattern at a different scale.</w:t>
      </w:r>
    </w:p>
    <w:p>
      <w:pPr>
        <w:spacing w:after="200"/>
      </w:pPr>
      <w:r>
        <w:rPr>
          <w:rFonts w:ascii="Calibri" w:hAnsi="Calibri" w:eastAsia="Calibri"/>
          <w:b w:val="0"/>
          <w:i w:val="0"/>
          <w:sz w:val="21"/>
        </w:rPr>
        <w:t>I am looking for Tech Lead, Engineering Manager, or Head of Engineering roles that need someone who can still get their hands dirty on the hardest technical problems while also building and leading a team, not a purely hands-off management position.</w:t>
      </w:r>
    </w:p>
    <w:p>
      <w:pPr>
        <w:spacing w:after="200"/>
      </w:pPr>
      <w:r>
        <w:rPr>
          <w:rFonts w:ascii="Calibri" w:hAnsi="Calibri" w:eastAsia="Calibri"/>
          <w:b w:val="0"/>
          <w:i w:val="0"/>
          <w:sz w:val="21"/>
        </w:rPr>
        <w:t>I would welcome the opportunity to discuss how my background can contribute to your team.</w:t>
      </w:r>
    </w:p>
    <w:p>
      <w:pPr>
        <w:spacing w:after="300"/>
      </w:pPr>
      <w:r>
        <w:rPr>
          <w:rFonts w:ascii="Calibri" w:hAnsi="Calibri" w:eastAsia="Calibri"/>
          <w:b w:val="0"/>
          <w:i w:val="0"/>
          <w:sz w:val="21"/>
        </w:rPr>
        <w:t>Sincerely,</w:t>
      </w:r>
    </w:p>
    <w:p>
      <w:r>
        <w:rPr>
          <w:rFonts w:ascii="Calibri" w:hAnsi="Calibri" w:eastAsia="Calibri"/>
          <w:b w:val="0"/>
          <w:i w:val="0"/>
          <w:sz w:val="21"/>
        </w:rPr>
        <w:t>MATTY WHALLEY</w:t>
      </w:r>
    </w:p>
    <w:sectPr w:rsidR="00FC693F" w:rsidRPr="0006063C" w:rsidSect="000346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